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The Little Green Cart - Facebook and Print Instructions</w:t>
      </w:r>
    </w:p>
    <w:p>
      <w:pPr>
        <w:pStyle w:val="Heading1"/>
      </w:pPr>
      <w:r>
        <w:t>Before you start</w:t>
      </w:r>
    </w:p>
    <w:p>
      <w:r>
        <w:t>• Use the official name: The Little Green Cart.</w:t>
      </w:r>
    </w:p>
    <w:p>
      <w:r>
        <w:t>• Facebook URL: https://www.facebook.com/TheLittleGreenCartPlants/</w:t>
      </w:r>
    </w:p>
    <w:p>
      <w:r>
        <w:t>• Address: 1 Scotter Road, Laughton, DN21 3PT.</w:t>
      </w:r>
    </w:p>
    <w:p>
      <w:r>
        <w:t>• The website is not needed for this launch. Facebook messages are the main contact method.</w:t>
      </w:r>
    </w:p>
    <w:p>
      <w:pPr>
        <w:pStyle w:val="Heading1"/>
      </w:pPr>
      <w:r>
        <w:t>Step-by-step Facebook setup</w:t>
      </w:r>
    </w:p>
    <w:p>
      <w:r>
        <w:t>• Open the Facebook page.</w:t>
      </w:r>
    </w:p>
    <w:p>
      <w:r>
        <w:t>• Upload the Little Green Cart logo as the profile photo.</w:t>
      </w:r>
    </w:p>
    <w:p>
      <w:r>
        <w:t>• Upload the Facebook cover image from folder 01_Facebook_Assets.</w:t>
      </w:r>
    </w:p>
    <w:p>
      <w:r>
        <w:t>• Go to page details and add the bio from Ready_To_Copy_Facebook_Posts_UPDATED.txt.</w:t>
      </w:r>
    </w:p>
    <w:p>
      <w:r>
        <w:t>• Add the address: 1 Scotter Road, Laughton, DN21 3PT.</w:t>
      </w:r>
    </w:p>
    <w:p>
      <w:r>
        <w:t>• Set the action button to Send Message.</w:t>
      </w:r>
    </w:p>
    <w:p>
      <w:r>
        <w:t>• Turn on Messenger notifications.</w:t>
      </w:r>
    </w:p>
    <w:p>
      <w:r>
        <w:t>• Publish the Welcome post.</w:t>
      </w:r>
    </w:p>
    <w:p>
      <w:r>
        <w:t>• Publish the Meet Willow post.</w:t>
      </w:r>
    </w:p>
    <w:p>
      <w:r>
        <w:t>• Publish the Free Plant Friday announcement and pin it to the top of the page.</w:t>
      </w:r>
    </w:p>
    <w:p>
      <w:r>
        <w:t>• Invite friends and ask Yvonne/local supporters to share.</w:t>
      </w:r>
    </w:p>
    <w:p>
      <w:pPr>
        <w:pStyle w:val="Heading1"/>
      </w:pPr>
      <w:r>
        <w:t>Recommended posting order tonight</w:t>
      </w:r>
    </w:p>
    <w:p>
      <w:r>
        <w:t>• Post 1: Welcome to The Little Green Cart.</w:t>
      </w:r>
    </w:p>
    <w:p>
      <w:r>
        <w:t>• Post 2: Meet Willow the Golden Gardener.</w:t>
      </w:r>
    </w:p>
    <w:p>
      <w:r>
        <w:t>• Post 3: Free Plant Friday Tomorrow. Pin this post to the top of the page.</w:t>
      </w:r>
    </w:p>
    <w:p>
      <w:pPr>
        <w:pStyle w:val="Heading1"/>
      </w:pPr>
      <w:r>
        <w:t>Printing instructions</w:t>
      </w:r>
    </w:p>
    <w:p>
      <w:r>
        <w:t>• Use the A4 poster for quick home printing.</w:t>
      </w:r>
    </w:p>
    <w:p>
      <w:r>
        <w:t>• Use the A3 split over 2 x A4 file if you want a larger poster from a standard A4 printer.</w:t>
      </w:r>
    </w:p>
    <w:p>
      <w:r>
        <w:t>• Print at Actual Size or 100 percent where possible.</w:t>
      </w:r>
    </w:p>
    <w:p>
      <w:r>
        <w:t>• For inkjet printers, use Best Quality mode and matte photo paper or card if available.</w:t>
      </w:r>
    </w:p>
    <w:p>
      <w:r>
        <w:t>• Put the Free Plant Box Sign directly on the free plant box.</w:t>
      </w:r>
    </w:p>
    <w:p>
      <w:r>
        <w:t>• Put the Main Cart Notice on the cart so people know only plants in the marked box are free.</w:t>
      </w:r>
    </w:p>
    <w:p>
      <w:r>
        <w:t>• Place the donation sign next to the donation box.</w:t>
      </w:r>
    </w:p>
    <w:p>
      <w:pPr>
        <w:pStyle w:val="Heading1"/>
      </w:pPr>
      <w:r>
        <w:t>Free Plant Friday operating notes</w:t>
      </w:r>
    </w:p>
    <w:p>
      <w:r>
        <w:t>• Only plants in the marked Free Plant Friday box are free.</w:t>
      </w:r>
    </w:p>
    <w:p>
      <w:r>
        <w:t>• Strictly one free plant per person.</w:t>
      </w:r>
    </w:p>
    <w:p>
      <w:r>
        <w:t>• Limited supply - while stocks last.</w:t>
      </w:r>
    </w:p>
    <w:p>
      <w:r>
        <w:t>• Donations are optional and support dementia research.</w:t>
      </w:r>
    </w:p>
    <w:p>
      <w:r>
        <w:t>• Take photographs tomorrow morning for a follow-up post.</w:t>
      </w:r>
    </w:p>
    <w:p>
      <w:pPr>
        <w:pStyle w:val="Heading1"/>
      </w:pPr>
      <w:r>
        <w:t>Files to use</w:t>
      </w:r>
    </w:p>
    <w:p>
      <w:r>
        <w:t>• Facebook cover: 01_Facebook_Assets/Facebook_Cover_The_Little_Green_Cart_Plants.png</w:t>
      </w:r>
    </w:p>
    <w:p>
      <w:r>
        <w:t>• Poster: 02_Print_Posters/Free_Plant_Friday_A4_Poster_Print_Ready.pdf</w:t>
      </w:r>
    </w:p>
    <w:p>
      <w:r>
        <w:t>• Large poster from home printer: 02_Print_Posters/Free_Plant_Friday_A3_As_2xA4_Landscape_Print.pdf</w:t>
      </w:r>
    </w:p>
    <w:p>
      <w:r>
        <w:t>• Free box sign: 03_Box_and_Cart_Signs/Free_Plant_Box_Sign_A4_ON_BRAND_Print_Ready.pdf</w:t>
      </w:r>
    </w:p>
    <w:p>
      <w:r>
        <w:t>• Main cart notice: 03_Box_and_Cart_Signs/Main_Cart_Notice_A4_ON_BRAND_Print_Ready.pdf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