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Little Green Cart – A4 Price List Canva Instructions</w:t>
      </w:r>
    </w:p>
    <w:p>
      <w:r>
        <w:t>Correct website address used on this template: www.littlegreencart.uk</w:t>
      </w:r>
    </w:p>
    <w:p>
      <w:r>
        <w:t>How to use in Canva:</w:t>
      </w:r>
    </w:p>
    <w:p>
      <w:r>
        <w:t>Create a new A4 document in Canva.</w:t>
      </w:r>
    </w:p>
    <w:p>
      <w:r>
        <w:t>Upload the included PNG template.</w:t>
      </w:r>
    </w:p>
    <w:p>
      <w:r>
        <w:t>Place the PNG on the page and resize to fill the A4 design proportionally.</w:t>
      </w:r>
    </w:p>
    <w:p>
      <w:r>
        <w:t>Lock the PNG as the background.</w:t>
      </w:r>
    </w:p>
    <w:p>
      <w:r>
        <w:t>Add your own editable text boxes for plant names and prices.</w:t>
      </w:r>
    </w:p>
    <w:p>
      <w:r>
        <w:t>Export as PDF Print without bleed or crop marks.</w:t>
      </w:r>
    </w:p>
    <w:p>
      <w:r>
        <w:t>Before printing, check the footer reads exactly: www.littlegreencart.uk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