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Tomato Tuesday Campaign Pack</w:t>
      </w:r>
    </w:p>
    <w:p>
      <w:pPr>
        <w:jc w:val="center"/>
      </w:pPr>
      <w:r>
        <w:rPr>
          <w:b/>
        </w:rPr>
        <w:t>The Little Green Cart | www.littlegreencart.uk</w:t>
      </w:r>
    </w:p>
    <w:p>
      <w:pPr>
        <w:pStyle w:val="Heading1"/>
      </w:pPr>
      <w:r>
        <w:t>Offer Summary</w:t>
      </w:r>
    </w:p>
    <w:p>
      <w:r>
        <w:t>Campaign name: Tomato Tuesday</w:t>
      </w:r>
    </w:p>
    <w:p>
      <w:r>
        <w:t>Offer: Any 3 tomato plants for £1</w:t>
      </w:r>
    </w:p>
    <w:p>
      <w:r>
        <w:t>Varieties: Cherry tomatoes, plum tomatoes and salad tomatoes</w:t>
      </w:r>
    </w:p>
    <w:p>
      <w:r>
        <w:t>Timing: Tuesday only, while stocks last</w:t>
      </w:r>
    </w:p>
    <w:p>
      <w:r>
        <w:t>Normal price note: Normally up to £3 depending on varieties chosen</w:t>
      </w:r>
    </w:p>
    <w:p>
      <w:r>
        <w:t>Facebook page: https://www.facebook.com/Thelittlegreencartplants/</w:t>
      </w:r>
    </w:p>
    <w:p>
      <w:pPr>
        <w:pStyle w:val="Heading1"/>
      </w:pPr>
      <w:r>
        <w:t>Facebook Page Setup - Step by Step</w:t>
      </w:r>
    </w:p>
    <w:p>
      <w:r>
        <w:t>1. Log in to Facebook using the account that will manage the page.</w:t>
      </w:r>
    </w:p>
    <w:p>
      <w:r>
        <w:t>2. Open your page: https://www.facebook.com/Thelittlegreencartplants/</w:t>
      </w:r>
    </w:p>
    <w:p>
      <w:r>
        <w:t>3. Add the Little Green Cart logo as the profile image. Use the logo rather than Willow because it stays clearer at small sizes.</w:t>
      </w:r>
    </w:p>
    <w:p>
      <w:r>
        <w:t>4. Upload the included Facebook cover image: Tomato_Tuesday_Facebook_Cover.png.</w:t>
      </w:r>
    </w:p>
    <w:p>
      <w:r>
        <w:t>5. Click Edit Details or About, then add the page description below.</w:t>
      </w:r>
    </w:p>
    <w:p>
      <w:r>
        <w:t>6. Add the website address: www.littlegreencart.uk.</w:t>
      </w:r>
    </w:p>
    <w:p>
      <w:r>
        <w:t>7. Add your location/collection details if you want people to know where to come.</w:t>
      </w:r>
    </w:p>
    <w:p>
      <w:r>
        <w:t>8. Turn on messaging if you are happy for people to message the page.</w:t>
      </w:r>
    </w:p>
    <w:p>
      <w:r>
        <w:t>9. Create the launch post using the supplied copy below.</w:t>
      </w:r>
    </w:p>
    <w:p>
      <w:r>
        <w:t>10. Pin the Tomato Tuesday post to the top of the page for the day.</w:t>
      </w:r>
    </w:p>
    <w:p>
      <w:r>
        <w:t>11. Add Tomato_Tuesday_Facebook_Square_1080.png to the post.</w:t>
      </w:r>
    </w:p>
    <w:p>
      <w:r>
        <w:t>12. After Tuesday, unpin the post or update it to say the offer has ended.</w:t>
      </w:r>
    </w:p>
    <w:p>
      <w:pPr>
        <w:pStyle w:val="Heading1"/>
      </w:pPr>
      <w:r>
        <w:t>Suggested Facebook About Text</w:t>
      </w:r>
    </w:p>
    <w:p>
      <w:r>
        <w:t>The Little Green Cart grows and sells vegetable plants, flowers and seasonal garden favourites, with a focus on local growing, community kindness and fundraising support. Featuring Willow the Golden Gardener, our friendly plant inspector and garden guide. Small plants. Big impact.</w:t>
      </w:r>
    </w:p>
    <w:p>
      <w:pPr>
        <w:pStyle w:val="Heading1"/>
      </w:pPr>
      <w:r>
        <w:t>Facebook Launch Post Copy</w:t>
      </w:r>
    </w:p>
    <w:p>
      <w:r>
        <w:t>🍅 TOMATO TUESDAY IS HERE! 🍅</w:t>
        <w:br/>
        <w:br/>
        <w:t>This Tuesday only, The Little Green Cart is offering:</w:t>
        <w:br/>
        <w:br/>
        <w:t>🌱 Any 3 tomato plants for just £1 🌱</w:t>
        <w:br/>
        <w:br/>
        <w:t>Mix and match from:</w:t>
        <w:br/>
        <w:t>🍅 Cherry tomatoes</w:t>
        <w:br/>
        <w:t>🍅 Plum tomatoes</w:t>
        <w:br/>
        <w:t>🍅 Salad tomatoes</w:t>
        <w:br/>
        <w:br/>
        <w:t>Normally up to £3 depending on the varieties chosen.</w:t>
        <w:br/>
        <w:br/>
        <w:t>Perfect for greenhouses, raised beds, vegetable patches and sunny patio pots.</w:t>
        <w:br/>
        <w:br/>
        <w:t>Tuesday only - while stocks last.</w:t>
        <w:br/>
        <w:br/>
        <w:t>🐾 Willow the Golden Gardener approves!</w:t>
        <w:br/>
        <w:t>🌱 Growing kindness in our community</w:t>
        <w:br/>
        <w:t>🌐 www.littlegreencart.uk</w:t>
        <w:br/>
        <w:br/>
        <w:t>#TomatoTuesday #LittleGreenCart #GrowYourOwn #Tomatoes #CherryTomatoes #PlumTomatoes #SaladTomatoes #WillowTheGoldenGardener #Gardening #CommunityGarden</w:t>
      </w:r>
    </w:p>
    <w:p>
      <w:pPr>
        <w:pStyle w:val="Heading1"/>
      </w:pPr>
      <w:r>
        <w:t>Tuesday Morning Reminder Post</w:t>
      </w:r>
    </w:p>
    <w:p>
      <w:r>
        <w:t>🍅 TODAY IS TOMATO TUESDAY! 🍅</w:t>
        <w:br/>
        <w:br/>
        <w:t>Today only:</w:t>
        <w:br/>
        <w:br/>
        <w:t>Any 3 tomato plants for £1.</w:t>
        <w:br/>
        <w:br/>
        <w:t>Choose from cherry, plum and salad tomatoes. Mix and match your favourites.</w:t>
        <w:br/>
        <w:br/>
        <w:t>Stocks are limited, so please come early if you can.</w:t>
        <w:br/>
        <w:br/>
        <w:t>🐾 Willow's tomato tip:</w:t>
        <w:br/>
        <w:t>Tomatoes love sunshine, regular watering and a little kindness!</w:t>
        <w:br/>
        <w:br/>
        <w:t>www.littlegreencart.uk</w:t>
      </w:r>
    </w:p>
    <w:p>
      <w:pPr>
        <w:pStyle w:val="Heading1"/>
      </w:pPr>
      <w:r>
        <w:t>Printing the A3 Poster on an A4 Printer</w:t>
      </w:r>
    </w:p>
    <w:p>
      <w:r>
        <w:t>1. Use Tomato_Tuesday_A3_As_2xA4_Landscape_Print.pdf.</w:t>
      </w:r>
    </w:p>
    <w:p>
      <w:r>
        <w:t>2. Open the PDF on your Mac.</w:t>
      </w:r>
    </w:p>
    <w:p>
      <w:r>
        <w:t>3. Print page 1 first, then page 2.</w:t>
      </w:r>
    </w:p>
    <w:p>
      <w:r>
        <w:t>4. Use A4 paper, landscape orientation.</w:t>
      </w:r>
    </w:p>
    <w:p>
      <w:r>
        <w:t>5. Choose 'Scale to Fit' or 'Fit to Printable Area' in the print dialog.</w:t>
      </w:r>
    </w:p>
    <w:p>
      <w:r>
        <w:t>6. Trim any white margins if needed.</w:t>
      </w:r>
    </w:p>
    <w:p>
      <w:r>
        <w:t>7. Tape page 1 above page 2 to create an A3-style poster.</w:t>
      </w:r>
    </w:p>
    <w:p>
      <w:r>
        <w:t>8. For a quick single-sheet poster, use Tomato_Tuesday_A4_Scaled_Poster_Print_Ready.pdf.</w:t>
      </w:r>
    </w:p>
    <w:p>
      <w:pPr>
        <w:pStyle w:val="Heading1"/>
      </w:pPr>
      <w:r>
        <w:t>Files Included</w:t>
      </w:r>
    </w:p>
    <w:p>
      <w:r>
        <w:t>Tomato_Tuesday_A3_Poster_With_Willow.png - high resolution poster artwork</w:t>
      </w:r>
    </w:p>
    <w:p>
      <w:r>
        <w:t>Tomato_Tuesday_A3_Poster_Print_Ready.pdf - full A3 print version</w:t>
      </w:r>
    </w:p>
    <w:p>
      <w:r>
        <w:t>Tomato_Tuesday_A3_As_2xA4_Landscape_Print.pdf - A3 poster split across two A4 landscape sheets</w:t>
      </w:r>
    </w:p>
    <w:p>
      <w:r>
        <w:t>Tomato_Tuesday_A4_Scaled_Poster_Print_Ready.pdf - easy single A4 version</w:t>
      </w:r>
    </w:p>
    <w:p>
      <w:r>
        <w:t>Tomato_Tuesday_Facebook_Square_1080.png - Facebook post image</w:t>
      </w:r>
    </w:p>
    <w:p>
      <w:r>
        <w:t>Tomato_Tuesday_Facebook_Cover.png - Facebook cover/banner image</w:t>
      </w:r>
    </w:p>
    <w:p>
      <w:r>
        <w:t>Tomato_Tuesday_Facebook_and_Print_Instructions.docx - full instructions and copy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